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0E1A0F" w14:textId="3F45A439" w:rsidR="00F00553" w:rsidRPr="00BC1671" w:rsidRDefault="00F00553" w:rsidP="002D6545">
      <w:pPr>
        <w:pStyle w:val="Kop1"/>
        <w:rPr>
          <w:rFonts w:ascii="Nunito" w:hAnsi="Nunito"/>
          <w:b/>
          <w:bCs w:val="0"/>
          <w:sz w:val="40"/>
          <w:szCs w:val="40"/>
        </w:rPr>
      </w:pPr>
      <w:bookmarkStart w:id="0" w:name="_Ref351365733"/>
      <w:bookmarkStart w:id="1" w:name="_Toc357785669"/>
      <w:bookmarkStart w:id="2" w:name="_Toc8655491"/>
      <w:bookmarkStart w:id="3" w:name="_Toc9605461"/>
      <w:bookmarkStart w:id="4" w:name="_Toc68706648"/>
      <w:r w:rsidRPr="00BC1671">
        <w:rPr>
          <w:rFonts w:ascii="Nunito" w:hAnsi="Nunito"/>
          <w:b/>
          <w:bCs w:val="0"/>
          <w:sz w:val="40"/>
          <w:szCs w:val="40"/>
        </w:rPr>
        <w:t xml:space="preserve">Standaardformulier </w:t>
      </w:r>
      <w:r w:rsidR="00C308D5">
        <w:rPr>
          <w:rFonts w:ascii="Nunito" w:hAnsi="Nunito"/>
          <w:b/>
          <w:bCs w:val="0"/>
          <w:sz w:val="40"/>
          <w:szCs w:val="40"/>
        </w:rPr>
        <w:t>B</w:t>
      </w:r>
      <w:r w:rsidRPr="00BC1671">
        <w:rPr>
          <w:rFonts w:ascii="Nunito" w:hAnsi="Nunito"/>
          <w:b/>
          <w:bCs w:val="0"/>
          <w:sz w:val="40"/>
          <w:szCs w:val="40"/>
        </w:rPr>
        <w:t xml:space="preserve">: </w:t>
      </w:r>
      <w:bookmarkEnd w:id="0"/>
      <w:bookmarkEnd w:id="1"/>
      <w:bookmarkEnd w:id="2"/>
      <w:bookmarkEnd w:id="3"/>
      <w:bookmarkEnd w:id="4"/>
      <w:r w:rsidR="008A1727">
        <w:rPr>
          <w:rFonts w:ascii="Nunito" w:hAnsi="Nunito"/>
          <w:b/>
          <w:bCs w:val="0"/>
          <w:sz w:val="40"/>
          <w:szCs w:val="40"/>
        </w:rPr>
        <w:t xml:space="preserve">Akkoordverklaring </w:t>
      </w:r>
      <w:r w:rsidR="00C308D5">
        <w:rPr>
          <w:rFonts w:ascii="Nunito" w:hAnsi="Nunito"/>
          <w:b/>
          <w:bCs w:val="0"/>
          <w:sz w:val="40"/>
          <w:szCs w:val="40"/>
        </w:rPr>
        <w:t>werkwijze binnen</w:t>
      </w:r>
      <w:r w:rsidR="008A1727">
        <w:rPr>
          <w:rFonts w:ascii="Nunito" w:hAnsi="Nunito"/>
          <w:b/>
          <w:bCs w:val="0"/>
          <w:sz w:val="40"/>
          <w:szCs w:val="40"/>
        </w:rPr>
        <w:t xml:space="preserve"> de </w:t>
      </w:r>
      <w:r w:rsidR="00C7609D" w:rsidRPr="00420A8A">
        <w:rPr>
          <w:rFonts w:ascii="Nunito" w:hAnsi="Nunito"/>
          <w:b/>
          <w:bCs w:val="0"/>
          <w:sz w:val="40"/>
          <w:szCs w:val="40"/>
          <w:highlight w:val="yellow"/>
        </w:rPr>
        <w:t>Raam</w:t>
      </w:r>
      <w:r w:rsidR="00C7609D">
        <w:rPr>
          <w:rFonts w:ascii="Nunito" w:hAnsi="Nunito"/>
          <w:b/>
          <w:bCs w:val="0"/>
          <w:sz w:val="40"/>
          <w:szCs w:val="40"/>
        </w:rPr>
        <w:t xml:space="preserve">overeenkomst </w:t>
      </w:r>
      <w:r w:rsidR="00C7609D" w:rsidRPr="00420A8A">
        <w:rPr>
          <w:rFonts w:ascii="Nunito" w:hAnsi="Nunito"/>
          <w:b/>
          <w:bCs w:val="0"/>
          <w:sz w:val="40"/>
          <w:szCs w:val="40"/>
          <w:highlight w:val="yellow"/>
        </w:rPr>
        <w:t>&lt;</w:t>
      </w:r>
      <w:r w:rsidR="00C7609D">
        <w:rPr>
          <w:rFonts w:ascii="Nunito" w:hAnsi="Nunito"/>
          <w:b/>
          <w:bCs w:val="0"/>
          <w:sz w:val="40"/>
          <w:szCs w:val="40"/>
          <w:highlight w:val="yellow"/>
        </w:rPr>
        <w:t>onderwerp</w:t>
      </w:r>
      <w:r w:rsidR="00C7609D" w:rsidRPr="00420A8A">
        <w:rPr>
          <w:rFonts w:ascii="Nunito" w:hAnsi="Nunito"/>
          <w:b/>
          <w:bCs w:val="0"/>
          <w:sz w:val="40"/>
          <w:szCs w:val="40"/>
          <w:highlight w:val="yellow"/>
        </w:rPr>
        <w:t>&gt;</w:t>
      </w:r>
    </w:p>
    <w:p w14:paraId="71668C5A" w14:textId="77777777" w:rsidR="00BC1671" w:rsidRDefault="00BC1671" w:rsidP="00BC1671">
      <w:pPr>
        <w:rPr>
          <w:rFonts w:ascii="Nunito" w:hAnsi="Nunito"/>
        </w:rPr>
      </w:pPr>
    </w:p>
    <w:p w14:paraId="7AEA6CA6" w14:textId="3603FB43" w:rsidR="008A1727" w:rsidRPr="008A1727" w:rsidRDefault="008A1727" w:rsidP="008A1727">
      <w:pPr>
        <w:rPr>
          <w:rFonts w:ascii="Nunito" w:hAnsi="Nunito"/>
          <w:sz w:val="22"/>
          <w:szCs w:val="22"/>
        </w:rPr>
      </w:pPr>
      <w:r w:rsidRPr="008A1727">
        <w:rPr>
          <w:rFonts w:ascii="Nunito" w:hAnsi="Nunito"/>
          <w:sz w:val="22"/>
          <w:szCs w:val="22"/>
        </w:rPr>
        <w:t xml:space="preserve">Inschrijver dient akkoord te gaan met de </w:t>
      </w:r>
      <w:r w:rsidR="00C308D5">
        <w:rPr>
          <w:rFonts w:ascii="Nunito" w:hAnsi="Nunito"/>
          <w:sz w:val="22"/>
          <w:szCs w:val="22"/>
        </w:rPr>
        <w:t>werkwijze</w:t>
      </w:r>
      <w:r w:rsidRPr="008A1727">
        <w:rPr>
          <w:rFonts w:ascii="Nunito" w:hAnsi="Nunito"/>
          <w:sz w:val="22"/>
          <w:szCs w:val="22"/>
        </w:rPr>
        <w:t xml:space="preserve"> </w:t>
      </w:r>
      <w:r w:rsidR="00C308D5">
        <w:rPr>
          <w:rFonts w:ascii="Nunito" w:hAnsi="Nunito"/>
          <w:sz w:val="22"/>
          <w:szCs w:val="22"/>
        </w:rPr>
        <w:t>binnen</w:t>
      </w:r>
      <w:r w:rsidRPr="008A1727">
        <w:rPr>
          <w:rFonts w:ascii="Nunito" w:hAnsi="Nunito"/>
          <w:sz w:val="22"/>
          <w:szCs w:val="22"/>
        </w:rPr>
        <w:t xml:space="preserve"> de </w:t>
      </w:r>
      <w:r w:rsidR="00C7609D" w:rsidRPr="00420A8A">
        <w:rPr>
          <w:rFonts w:ascii="Nunito" w:hAnsi="Nunito"/>
          <w:sz w:val="22"/>
          <w:szCs w:val="22"/>
          <w:highlight w:val="yellow"/>
        </w:rPr>
        <w:t>Raam</w:t>
      </w:r>
      <w:r w:rsidR="00C7609D" w:rsidRPr="008A1727">
        <w:rPr>
          <w:rFonts w:ascii="Nunito" w:hAnsi="Nunito"/>
          <w:sz w:val="22"/>
          <w:szCs w:val="22"/>
        </w:rPr>
        <w:t xml:space="preserve">overeenkomst </w:t>
      </w:r>
      <w:r w:rsidR="00C7609D" w:rsidRPr="00420A8A">
        <w:rPr>
          <w:rFonts w:ascii="Nunito" w:hAnsi="Nunito"/>
          <w:sz w:val="22"/>
          <w:szCs w:val="22"/>
          <w:highlight w:val="yellow"/>
        </w:rPr>
        <w:t>&lt;onderwerp&gt;</w:t>
      </w:r>
      <w:r w:rsidR="00C7609D" w:rsidRPr="008A1727">
        <w:rPr>
          <w:rFonts w:ascii="Nunito" w:hAnsi="Nunito"/>
          <w:sz w:val="22"/>
          <w:szCs w:val="22"/>
        </w:rPr>
        <w:t xml:space="preserve"> </w:t>
      </w:r>
      <w:r w:rsidRPr="008A1727">
        <w:rPr>
          <w:rFonts w:ascii="Nunito" w:hAnsi="Nunito"/>
          <w:sz w:val="22"/>
          <w:szCs w:val="22"/>
        </w:rPr>
        <w:t xml:space="preserve"> (toegevoegd als Bijlage </w:t>
      </w:r>
      <w:r w:rsidR="00C308D5">
        <w:rPr>
          <w:rFonts w:ascii="Nunito" w:hAnsi="Nunito"/>
          <w:sz w:val="22"/>
          <w:szCs w:val="22"/>
        </w:rPr>
        <w:t>D</w:t>
      </w:r>
      <w:r w:rsidRPr="008A1727">
        <w:rPr>
          <w:rFonts w:ascii="Nunito" w:hAnsi="Nunito"/>
          <w:sz w:val="22"/>
          <w:szCs w:val="22"/>
        </w:rPr>
        <w:t xml:space="preserve"> bij dit beschrijvend document en zoals eventueel gewijzigd door middel van een nota van inlichtingen).</w:t>
      </w:r>
    </w:p>
    <w:p w14:paraId="0E570C7A" w14:textId="77777777" w:rsidR="008A1727" w:rsidRPr="008A1727" w:rsidRDefault="008A1727" w:rsidP="008A1727">
      <w:pPr>
        <w:rPr>
          <w:rFonts w:ascii="Nunito" w:hAnsi="Nunito"/>
          <w:sz w:val="22"/>
          <w:szCs w:val="22"/>
        </w:rPr>
      </w:pPr>
    </w:p>
    <w:p w14:paraId="3C8654A6" w14:textId="71D6B7E0" w:rsidR="008A1727" w:rsidRPr="008A1727" w:rsidRDefault="008A1727" w:rsidP="008A1727">
      <w:pPr>
        <w:rPr>
          <w:rFonts w:ascii="Nunito" w:hAnsi="Nunito"/>
          <w:sz w:val="22"/>
          <w:szCs w:val="22"/>
        </w:rPr>
      </w:pPr>
      <w:r w:rsidRPr="008A1727">
        <w:rPr>
          <w:rFonts w:ascii="Nunito" w:hAnsi="Nunito"/>
          <w:sz w:val="22"/>
          <w:szCs w:val="22"/>
        </w:rPr>
        <w:t xml:space="preserve">Inschrijver gaat onvoorwaardelijk akkoord met de </w:t>
      </w:r>
      <w:r w:rsidR="005E13F9">
        <w:rPr>
          <w:rFonts w:ascii="Nunito" w:hAnsi="Nunito"/>
          <w:sz w:val="22"/>
          <w:szCs w:val="22"/>
        </w:rPr>
        <w:t>werkwijze binnen</w:t>
      </w:r>
      <w:r w:rsidRPr="008A1727">
        <w:rPr>
          <w:rFonts w:ascii="Nunito" w:hAnsi="Nunito"/>
          <w:sz w:val="22"/>
          <w:szCs w:val="22"/>
        </w:rPr>
        <w:t xml:space="preserve"> de </w:t>
      </w:r>
      <w:r w:rsidR="00C7609D" w:rsidRPr="00420A8A">
        <w:rPr>
          <w:rFonts w:ascii="Nunito" w:hAnsi="Nunito"/>
          <w:sz w:val="22"/>
          <w:szCs w:val="22"/>
          <w:highlight w:val="yellow"/>
        </w:rPr>
        <w:t>Raam</w:t>
      </w:r>
      <w:r w:rsidR="00C7609D" w:rsidRPr="008A1727">
        <w:rPr>
          <w:rFonts w:ascii="Nunito" w:hAnsi="Nunito"/>
          <w:sz w:val="22"/>
          <w:szCs w:val="22"/>
        </w:rPr>
        <w:t xml:space="preserve">overeenkomst </w:t>
      </w:r>
      <w:r w:rsidR="00C7609D" w:rsidRPr="00420A8A">
        <w:rPr>
          <w:rFonts w:ascii="Nunito" w:hAnsi="Nunito"/>
          <w:sz w:val="22"/>
          <w:szCs w:val="22"/>
          <w:highlight w:val="yellow"/>
        </w:rPr>
        <w:t>&lt;onderwerp&gt;</w:t>
      </w:r>
      <w:r w:rsidRPr="008A1727">
        <w:rPr>
          <w:rFonts w:ascii="Nunito" w:hAnsi="Nunito"/>
          <w:sz w:val="22"/>
          <w:szCs w:val="22"/>
        </w:rPr>
        <w:t>.</w:t>
      </w:r>
    </w:p>
    <w:p w14:paraId="086A4437" w14:textId="77777777" w:rsidR="008A1727" w:rsidRPr="008A1727" w:rsidRDefault="008A1727" w:rsidP="008A1727">
      <w:pPr>
        <w:rPr>
          <w:rFonts w:ascii="Nunito" w:hAnsi="Nunito"/>
          <w:sz w:val="22"/>
          <w:szCs w:val="22"/>
        </w:rPr>
      </w:pPr>
    </w:p>
    <w:p w14:paraId="6FC7B8A3" w14:textId="77777777" w:rsidR="008A1727" w:rsidRPr="008A1727" w:rsidRDefault="008A1727" w:rsidP="008A1727">
      <w:pPr>
        <w:rPr>
          <w:rFonts w:ascii="Nunito" w:hAnsi="Nunito"/>
          <w:sz w:val="22"/>
          <w:szCs w:val="22"/>
        </w:rPr>
      </w:pPr>
    </w:p>
    <w:p w14:paraId="5C032A11" w14:textId="64D548AE" w:rsidR="008A1727" w:rsidRPr="008A1727" w:rsidRDefault="008A1727" w:rsidP="008A1727">
      <w:pPr>
        <w:jc w:val="center"/>
        <w:rPr>
          <w:rFonts w:ascii="Nunito" w:hAnsi="Nunito"/>
          <w:sz w:val="22"/>
          <w:szCs w:val="22"/>
        </w:rPr>
      </w:pPr>
      <w:r w:rsidRPr="008A1727">
        <w:rPr>
          <w:rFonts w:ascii="Nunito" w:hAnsi="Nunito"/>
          <w:sz w:val="22"/>
          <w:szCs w:val="22"/>
        </w:rPr>
        <w:t>Akkoord</w:t>
      </w:r>
    </w:p>
    <w:p w14:paraId="08669929" w14:textId="323385BF" w:rsidR="008A1727" w:rsidRPr="008A1727" w:rsidRDefault="008A1727" w:rsidP="008A1727">
      <w:pPr>
        <w:jc w:val="center"/>
        <w:rPr>
          <w:rFonts w:ascii="Nunito" w:hAnsi="Nunito"/>
        </w:rPr>
      </w:pPr>
    </w:p>
    <w:p w14:paraId="0071BAE7" w14:textId="7D9EBB63" w:rsidR="008A1727" w:rsidRPr="008A1727" w:rsidRDefault="008A1727" w:rsidP="008A1727">
      <w:pPr>
        <w:rPr>
          <w:rFonts w:ascii="Nunito" w:hAnsi="Nunito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7510F1" wp14:editId="4D87BE59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182880" cy="182880"/>
                <wp:effectExtent l="0" t="0" r="26670" b="26670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44FC7E16" id="Rectangle 13" o:spid="_x0000_s1026" style="position:absolute;margin-left:0;margin-top:.45pt;width:14.4pt;height:14.4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">
                <w10:wrap anchorx="margin"/>
              </v:rect>
            </w:pict>
          </mc:Fallback>
        </mc:AlternateContent>
      </w:r>
    </w:p>
    <w:p w14:paraId="4C6D07CF" w14:textId="7E77F126" w:rsidR="008A1727" w:rsidRPr="00BC1671" w:rsidRDefault="008A1727" w:rsidP="00BC1671">
      <w:pPr>
        <w:rPr>
          <w:rFonts w:ascii="Nunito" w:hAnsi="Nunito"/>
        </w:rPr>
      </w:pPr>
    </w:p>
    <w:p w14:paraId="132AB758" w14:textId="77777777" w:rsidR="00BC1671" w:rsidRDefault="00BC1671" w:rsidP="00BC1671">
      <w:pPr>
        <w:rPr>
          <w:rFonts w:ascii="Corbel" w:hAnsi="Corbel"/>
        </w:rPr>
      </w:pPr>
    </w:p>
    <w:p w14:paraId="776378EE" w14:textId="77777777" w:rsidR="00BC1671" w:rsidRPr="002D6545" w:rsidRDefault="00BC1671" w:rsidP="00BC1671">
      <w:pPr>
        <w:rPr>
          <w:rFonts w:ascii="Corbel" w:hAnsi="Corbel"/>
        </w:rPr>
      </w:pPr>
    </w:p>
    <w:p w14:paraId="3E233C4B" w14:textId="77777777" w:rsidR="00BC1671" w:rsidRPr="002D6545" w:rsidRDefault="00BC1671" w:rsidP="00BC1671">
      <w:pPr>
        <w:rPr>
          <w:rFonts w:ascii="Corbel" w:hAnsi="Corbel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BC1671" w:rsidRPr="002D6545" w14:paraId="47468B77" w14:textId="77777777" w:rsidTr="0058204D">
        <w:trPr>
          <w:trHeight w:val="297"/>
          <w:jc w:val="center"/>
        </w:trPr>
        <w:tc>
          <w:tcPr>
            <w:tcW w:w="2835" w:type="dxa"/>
            <w:shd w:val="clear" w:color="auto" w:fill="002060"/>
          </w:tcPr>
          <w:p w14:paraId="68CCF092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  <w:r w:rsidRPr="00BC1671">
              <w:rPr>
                <w:rFonts w:ascii="Nunito" w:hAnsi="Nunito"/>
                <w:b/>
                <w:bCs/>
              </w:rPr>
              <w:t>Naam Inschrijver</w:t>
            </w:r>
          </w:p>
        </w:tc>
        <w:tc>
          <w:tcPr>
            <w:tcW w:w="5670" w:type="dxa"/>
          </w:tcPr>
          <w:p w14:paraId="1935FD63" w14:textId="77777777" w:rsidR="00BC1671" w:rsidRPr="002D6545" w:rsidRDefault="00BC1671" w:rsidP="0058204D">
            <w:pPr>
              <w:rPr>
                <w:rFonts w:ascii="Corbel" w:hAnsi="Corbel"/>
              </w:rPr>
            </w:pPr>
          </w:p>
        </w:tc>
      </w:tr>
      <w:tr w:rsidR="00BC1671" w:rsidRPr="002D6545" w14:paraId="30A9639B" w14:textId="77777777" w:rsidTr="0058204D">
        <w:trPr>
          <w:jc w:val="center"/>
        </w:trPr>
        <w:tc>
          <w:tcPr>
            <w:tcW w:w="2835" w:type="dxa"/>
            <w:shd w:val="clear" w:color="auto" w:fill="002060"/>
          </w:tcPr>
          <w:p w14:paraId="78613F86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  <w:r w:rsidRPr="00BC1671">
              <w:rPr>
                <w:rFonts w:ascii="Nunito" w:hAnsi="Nunito"/>
                <w:b/>
                <w:bCs/>
              </w:rPr>
              <w:t>Naam ondergetekende</w:t>
            </w:r>
          </w:p>
        </w:tc>
        <w:tc>
          <w:tcPr>
            <w:tcW w:w="5670" w:type="dxa"/>
          </w:tcPr>
          <w:p w14:paraId="45CEFC14" w14:textId="77777777" w:rsidR="00BC1671" w:rsidRPr="002D6545" w:rsidRDefault="00BC1671" w:rsidP="0058204D">
            <w:pPr>
              <w:rPr>
                <w:rFonts w:ascii="Corbel" w:hAnsi="Corbel"/>
              </w:rPr>
            </w:pPr>
          </w:p>
        </w:tc>
      </w:tr>
      <w:tr w:rsidR="00BC1671" w:rsidRPr="002D6545" w14:paraId="77C40925" w14:textId="77777777" w:rsidTr="0058204D">
        <w:trPr>
          <w:jc w:val="center"/>
        </w:trPr>
        <w:tc>
          <w:tcPr>
            <w:tcW w:w="2835" w:type="dxa"/>
            <w:shd w:val="clear" w:color="auto" w:fill="002060"/>
          </w:tcPr>
          <w:p w14:paraId="6D5F1111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  <w:r w:rsidRPr="00BC1671">
              <w:rPr>
                <w:rFonts w:ascii="Nunito" w:hAnsi="Nunito"/>
                <w:b/>
                <w:bCs/>
              </w:rPr>
              <w:t>Functie</w:t>
            </w:r>
          </w:p>
        </w:tc>
        <w:tc>
          <w:tcPr>
            <w:tcW w:w="5670" w:type="dxa"/>
          </w:tcPr>
          <w:p w14:paraId="731E9842" w14:textId="77777777" w:rsidR="00BC1671" w:rsidRPr="002D6545" w:rsidRDefault="00BC1671" w:rsidP="0058204D">
            <w:pPr>
              <w:rPr>
                <w:rFonts w:ascii="Corbel" w:hAnsi="Corbel"/>
              </w:rPr>
            </w:pPr>
          </w:p>
        </w:tc>
      </w:tr>
      <w:tr w:rsidR="00BC1671" w:rsidRPr="002D6545" w14:paraId="6D816EC1" w14:textId="77777777" w:rsidTr="0058204D">
        <w:trPr>
          <w:jc w:val="center"/>
        </w:trPr>
        <w:tc>
          <w:tcPr>
            <w:tcW w:w="2835" w:type="dxa"/>
            <w:shd w:val="clear" w:color="auto" w:fill="002060"/>
          </w:tcPr>
          <w:p w14:paraId="369FC34F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  <w:r w:rsidRPr="00BC1671">
              <w:rPr>
                <w:rFonts w:ascii="Nunito" w:hAnsi="Nunito"/>
                <w:b/>
                <w:bCs/>
              </w:rPr>
              <w:t>Plaats en datum</w:t>
            </w:r>
          </w:p>
        </w:tc>
        <w:tc>
          <w:tcPr>
            <w:tcW w:w="5670" w:type="dxa"/>
          </w:tcPr>
          <w:p w14:paraId="2A1472B6" w14:textId="77777777" w:rsidR="00BC1671" w:rsidRPr="002D6545" w:rsidRDefault="00BC1671" w:rsidP="0058204D">
            <w:pPr>
              <w:rPr>
                <w:rFonts w:ascii="Corbel" w:hAnsi="Corbel"/>
              </w:rPr>
            </w:pPr>
          </w:p>
        </w:tc>
      </w:tr>
      <w:tr w:rsidR="00BC1671" w:rsidRPr="002D6545" w14:paraId="74F3E5A7" w14:textId="77777777" w:rsidTr="0058204D">
        <w:trPr>
          <w:jc w:val="center"/>
        </w:trPr>
        <w:tc>
          <w:tcPr>
            <w:tcW w:w="2835" w:type="dxa"/>
            <w:shd w:val="clear" w:color="auto" w:fill="002060"/>
          </w:tcPr>
          <w:p w14:paraId="1982DCA0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  <w:r w:rsidRPr="00BC1671">
              <w:rPr>
                <w:rFonts w:ascii="Nunito" w:hAnsi="Nunito"/>
                <w:b/>
                <w:bCs/>
              </w:rPr>
              <w:t>Handtekening</w:t>
            </w:r>
          </w:p>
          <w:p w14:paraId="4C569900" w14:textId="77777777" w:rsidR="00BC1671" w:rsidRPr="00BC1671" w:rsidRDefault="00BC1671" w:rsidP="00BC1671">
            <w:pPr>
              <w:spacing w:before="120" w:after="120"/>
              <w:jc w:val="center"/>
              <w:rPr>
                <w:rFonts w:ascii="Nunito" w:hAnsi="Nunito"/>
                <w:b/>
                <w:bCs/>
              </w:rPr>
            </w:pPr>
          </w:p>
        </w:tc>
        <w:tc>
          <w:tcPr>
            <w:tcW w:w="5670" w:type="dxa"/>
          </w:tcPr>
          <w:p w14:paraId="31387BA7" w14:textId="77777777" w:rsidR="00BC1671" w:rsidRDefault="00BC1671" w:rsidP="0058204D">
            <w:pPr>
              <w:rPr>
                <w:rFonts w:ascii="Corbel" w:hAnsi="Corbel"/>
              </w:rPr>
            </w:pPr>
          </w:p>
          <w:p w14:paraId="5EEC89A9" w14:textId="77777777" w:rsidR="00BC1671" w:rsidRDefault="00BC1671" w:rsidP="0058204D">
            <w:pPr>
              <w:rPr>
                <w:rFonts w:ascii="Corbel" w:hAnsi="Corbel"/>
              </w:rPr>
            </w:pPr>
          </w:p>
          <w:p w14:paraId="336A09FD" w14:textId="77777777" w:rsidR="00BC1671" w:rsidRDefault="00BC1671" w:rsidP="0058204D">
            <w:pPr>
              <w:rPr>
                <w:rFonts w:ascii="Corbel" w:hAnsi="Corbel"/>
              </w:rPr>
            </w:pPr>
          </w:p>
          <w:p w14:paraId="060DF07A" w14:textId="77777777" w:rsidR="00BC1671" w:rsidRDefault="00BC1671" w:rsidP="0058204D">
            <w:pPr>
              <w:rPr>
                <w:rFonts w:ascii="Corbel" w:hAnsi="Corbel"/>
              </w:rPr>
            </w:pPr>
          </w:p>
          <w:p w14:paraId="5FCF2952" w14:textId="77777777" w:rsidR="00BC1671" w:rsidRDefault="00BC1671" w:rsidP="0058204D">
            <w:pPr>
              <w:rPr>
                <w:rFonts w:ascii="Corbel" w:hAnsi="Corbel"/>
              </w:rPr>
            </w:pPr>
          </w:p>
          <w:p w14:paraId="2971270D" w14:textId="77777777" w:rsidR="00BC1671" w:rsidRPr="002D6545" w:rsidRDefault="00BC1671" w:rsidP="0058204D">
            <w:pPr>
              <w:rPr>
                <w:rFonts w:ascii="Corbel" w:hAnsi="Corbel"/>
              </w:rPr>
            </w:pPr>
          </w:p>
        </w:tc>
      </w:tr>
    </w:tbl>
    <w:p w14:paraId="45CE71FF" w14:textId="77777777" w:rsidR="00BC1671" w:rsidRDefault="00BC1671" w:rsidP="00F00553">
      <w:pPr>
        <w:rPr>
          <w:rFonts w:ascii="Nunito" w:hAnsi="Nunito"/>
        </w:rPr>
      </w:pPr>
    </w:p>
    <w:p w14:paraId="1995373A" w14:textId="77777777" w:rsidR="00BC1671" w:rsidRDefault="00BC1671" w:rsidP="00F00553">
      <w:pPr>
        <w:rPr>
          <w:rFonts w:ascii="Nunito" w:hAnsi="Nunito"/>
        </w:rPr>
      </w:pPr>
    </w:p>
    <w:p w14:paraId="6B7346E3" w14:textId="77777777" w:rsidR="003F5EB0" w:rsidRPr="003F5EB0" w:rsidRDefault="003F5EB0" w:rsidP="003F5EB0"/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EAA99E" w14:textId="77777777" w:rsidR="00F00553" w:rsidRDefault="00F00553" w:rsidP="0088501B">
      <w:r>
        <w:separator/>
      </w:r>
    </w:p>
  </w:endnote>
  <w:endnote w:type="continuationSeparator" w:id="0">
    <w:p w14:paraId="400C3397" w14:textId="77777777" w:rsidR="00F00553" w:rsidRDefault="00F00553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FCC3D" w14:textId="77777777" w:rsidR="00F00553" w:rsidRDefault="00F00553" w:rsidP="0088501B">
      <w:r>
        <w:separator/>
      </w:r>
    </w:p>
  </w:footnote>
  <w:footnote w:type="continuationSeparator" w:id="0">
    <w:p w14:paraId="6DBE4EFE" w14:textId="77777777" w:rsidR="00F00553" w:rsidRDefault="00F00553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4D880" w14:textId="182D32B9" w:rsidR="00E456EE" w:rsidRDefault="00BC1671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8FFABE4" wp14:editId="6A0D345B">
          <wp:simplePos x="0" y="0"/>
          <wp:positionH relativeFrom="page">
            <wp:align>right</wp:align>
          </wp:positionH>
          <wp:positionV relativeFrom="paragraph">
            <wp:posOffset>-398049</wp:posOffset>
          </wp:positionV>
          <wp:extent cx="7522234" cy="2171597"/>
          <wp:effectExtent l="0" t="0" r="2540" b="635"/>
          <wp:wrapTopAndBottom/>
          <wp:docPr id="1752777318" name="Afbeelding 1" descr="Afbeelding met lijn, schermopname, diagram, Perceel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2777318" name="Afbeelding 1" descr="Afbeelding met lijn, schermopname, diagram, Perceel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2234" cy="2171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1335CC"/>
    <w:multiLevelType w:val="hybridMultilevel"/>
    <w:tmpl w:val="301269AE"/>
    <w:lvl w:ilvl="0" w:tplc="5AA00364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994723940">
    <w:abstractNumId w:val="9"/>
  </w:num>
  <w:num w:numId="2" w16cid:durableId="2011909123">
    <w:abstractNumId w:val="11"/>
  </w:num>
  <w:num w:numId="3" w16cid:durableId="770711373">
    <w:abstractNumId w:val="27"/>
  </w:num>
  <w:num w:numId="4" w16cid:durableId="169108271">
    <w:abstractNumId w:val="10"/>
  </w:num>
  <w:num w:numId="5" w16cid:durableId="1022781854">
    <w:abstractNumId w:val="15"/>
  </w:num>
  <w:num w:numId="6" w16cid:durableId="853569181">
    <w:abstractNumId w:val="18"/>
  </w:num>
  <w:num w:numId="7" w16cid:durableId="425156788">
    <w:abstractNumId w:val="2"/>
  </w:num>
  <w:num w:numId="8" w16cid:durableId="859855770">
    <w:abstractNumId w:val="1"/>
  </w:num>
  <w:num w:numId="9" w16cid:durableId="736323778">
    <w:abstractNumId w:val="0"/>
  </w:num>
  <w:num w:numId="10" w16cid:durableId="576744507">
    <w:abstractNumId w:val="7"/>
  </w:num>
  <w:num w:numId="11" w16cid:durableId="940840946">
    <w:abstractNumId w:val="5"/>
  </w:num>
  <w:num w:numId="12" w16cid:durableId="1704210265">
    <w:abstractNumId w:val="5"/>
  </w:num>
  <w:num w:numId="13" w16cid:durableId="581792353">
    <w:abstractNumId w:val="28"/>
  </w:num>
  <w:num w:numId="14" w16cid:durableId="2032413433">
    <w:abstractNumId w:val="3"/>
  </w:num>
  <w:num w:numId="15" w16cid:durableId="689378592">
    <w:abstractNumId w:val="16"/>
  </w:num>
  <w:num w:numId="16" w16cid:durableId="1919560134">
    <w:abstractNumId w:val="22"/>
  </w:num>
  <w:num w:numId="17" w16cid:durableId="1554467278">
    <w:abstractNumId w:val="8"/>
  </w:num>
  <w:num w:numId="18" w16cid:durableId="2077588401">
    <w:abstractNumId w:val="19"/>
  </w:num>
  <w:num w:numId="19" w16cid:durableId="1094278270">
    <w:abstractNumId w:val="30"/>
  </w:num>
  <w:num w:numId="20" w16cid:durableId="1605187676">
    <w:abstractNumId w:val="12"/>
  </w:num>
  <w:num w:numId="21" w16cid:durableId="1665013149">
    <w:abstractNumId w:val="21"/>
  </w:num>
  <w:num w:numId="22" w16cid:durableId="2027094635">
    <w:abstractNumId w:val="24"/>
  </w:num>
  <w:num w:numId="23" w16cid:durableId="372195020">
    <w:abstractNumId w:val="17"/>
  </w:num>
  <w:num w:numId="24" w16cid:durableId="1677264770">
    <w:abstractNumId w:val="26"/>
  </w:num>
  <w:num w:numId="25" w16cid:durableId="501749325">
    <w:abstractNumId w:val="25"/>
  </w:num>
  <w:num w:numId="26" w16cid:durableId="1262376932">
    <w:abstractNumId w:val="6"/>
  </w:num>
  <w:num w:numId="27" w16cid:durableId="546919836">
    <w:abstractNumId w:val="14"/>
  </w:num>
  <w:num w:numId="28" w16cid:durableId="1306930032">
    <w:abstractNumId w:val="20"/>
  </w:num>
  <w:num w:numId="29" w16cid:durableId="1480879298">
    <w:abstractNumId w:val="4"/>
  </w:num>
  <w:num w:numId="30" w16cid:durableId="1056199460">
    <w:abstractNumId w:val="13"/>
  </w:num>
  <w:num w:numId="31" w16cid:durableId="1585451222">
    <w:abstractNumId w:val="23"/>
  </w:num>
  <w:num w:numId="32" w16cid:durableId="109335818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553"/>
    <w:rsid w:val="000030D0"/>
    <w:rsid w:val="00043163"/>
    <w:rsid w:val="00056D70"/>
    <w:rsid w:val="000B3F94"/>
    <w:rsid w:val="000E1F3B"/>
    <w:rsid w:val="0014183F"/>
    <w:rsid w:val="001602EF"/>
    <w:rsid w:val="00173156"/>
    <w:rsid w:val="001D6F03"/>
    <w:rsid w:val="002A6578"/>
    <w:rsid w:val="002B1092"/>
    <w:rsid w:val="002D6545"/>
    <w:rsid w:val="002E0FD2"/>
    <w:rsid w:val="00354C31"/>
    <w:rsid w:val="0038549E"/>
    <w:rsid w:val="0039160B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5E13F9"/>
    <w:rsid w:val="006006F5"/>
    <w:rsid w:val="00650A9B"/>
    <w:rsid w:val="006D2E66"/>
    <w:rsid w:val="006F42D7"/>
    <w:rsid w:val="007435A7"/>
    <w:rsid w:val="00772BFA"/>
    <w:rsid w:val="007F4AEA"/>
    <w:rsid w:val="0088386A"/>
    <w:rsid w:val="0088501B"/>
    <w:rsid w:val="008A1727"/>
    <w:rsid w:val="008D2753"/>
    <w:rsid w:val="008E3581"/>
    <w:rsid w:val="00905289"/>
    <w:rsid w:val="009B09C2"/>
    <w:rsid w:val="009C5CF5"/>
    <w:rsid w:val="00A32591"/>
    <w:rsid w:val="00A77ABF"/>
    <w:rsid w:val="00A863E9"/>
    <w:rsid w:val="00B022C4"/>
    <w:rsid w:val="00B559E9"/>
    <w:rsid w:val="00B72222"/>
    <w:rsid w:val="00B80650"/>
    <w:rsid w:val="00B95888"/>
    <w:rsid w:val="00BC1671"/>
    <w:rsid w:val="00C04CF4"/>
    <w:rsid w:val="00C11EB3"/>
    <w:rsid w:val="00C308D5"/>
    <w:rsid w:val="00C36FAA"/>
    <w:rsid w:val="00C71133"/>
    <w:rsid w:val="00C7609D"/>
    <w:rsid w:val="00CA55CC"/>
    <w:rsid w:val="00CB3317"/>
    <w:rsid w:val="00D928F7"/>
    <w:rsid w:val="00DA3555"/>
    <w:rsid w:val="00E456EE"/>
    <w:rsid w:val="00ED7AB9"/>
    <w:rsid w:val="00EE5BBE"/>
    <w:rsid w:val="00F00553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F85199D"/>
  <w15:chartTrackingRefBased/>
  <w15:docId w15:val="{7CA3A2E6-6BB5-4EB5-803B-87FAAEA9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8E5A75C9774488A2392B3F9015E97" ma:contentTypeVersion="22" ma:contentTypeDescription="Een nieuw document maken." ma:contentTypeScope="" ma:versionID="931bc7ac343645dfca552f5eec477fc1">
  <xsd:schema xmlns:xsd="http://www.w3.org/2001/XMLSchema" xmlns:xs="http://www.w3.org/2001/XMLSchema" xmlns:p="http://schemas.microsoft.com/office/2006/metadata/properties" xmlns:ns2="7b819f97-60d7-4b37-b85c-ff9397d085cf" targetNamespace="http://schemas.microsoft.com/office/2006/metadata/properties" ma:root="true" ma:fieldsID="cca9ef695c242592cf660b5c2bbb6809" ns2:_="">
    <xsd:import namespace="7b819f97-60d7-4b37-b85c-ff9397d085cf"/>
    <xsd:element name="properties">
      <xsd:complexType>
        <xsd:sequence>
          <xsd:element name="documentManagement">
            <xsd:complexType>
              <xsd:all>
                <xsd:element ref="ns2:Relatie_Naam" minOccurs="0"/>
                <xsd:element ref="ns2:Relatie_ID" minOccurs="0"/>
                <xsd:element ref="ns2:Branche" minOccurs="0"/>
                <xsd:element ref="ns2:Relatie_Beheerder" minOccurs="0"/>
                <xsd:element ref="ns2:Bezoek_Land" minOccurs="0"/>
                <xsd:element ref="ns2:Bezoek_Plaats" minOccurs="0"/>
                <xsd:element ref="ns2:Relatie_Soort" minOccurs="0"/>
                <xsd:element ref="ns2:Relatie_Nummer" minOccurs="0"/>
                <xsd:element ref="ns2:Project_ID" minOccurs="0"/>
                <xsd:element ref="ns2:Project_Naam" minOccurs="0"/>
                <xsd:element ref="ns2:Project_Nummer" minOccurs="0"/>
                <xsd:element ref="ns2:Project_Leider" minOccurs="0"/>
                <xsd:element ref="ns2:Project_Status" minOccurs="0"/>
                <xsd:element ref="ns2:Project_Contactpersoon" minOccurs="0"/>
                <xsd:element ref="ns2:Sales_Verantwoordelijke" minOccurs="0"/>
                <xsd:element ref="ns2:Sales_Team" minOccurs="0"/>
                <xsd:element ref="ns2:Offerte_Nummer" minOccurs="0"/>
                <xsd:element ref="ns2:Project_Team" minOccurs="0"/>
                <xsd:element ref="ns2:Map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19f97-60d7-4b37-b85c-ff9397d085cf" elementFormDefault="qualified">
    <xsd:import namespace="http://schemas.microsoft.com/office/2006/documentManagement/types"/>
    <xsd:import namespace="http://schemas.microsoft.com/office/infopath/2007/PartnerControls"/>
    <xsd:element name="Relatie_Naam" ma:index="8" nillable="true" ma:displayName="Relatie_Naam" ma:internalName="Relatie_Naam">
      <xsd:simpleType>
        <xsd:restriction base="dms:Text"/>
      </xsd:simpleType>
    </xsd:element>
    <xsd:element name="Relatie_ID" ma:index="9" nillable="true" ma:displayName="Relatie_ID" ma:internalName="Relatie_ID">
      <xsd:simpleType>
        <xsd:restriction base="dms:Text"/>
      </xsd:simpleType>
    </xsd:element>
    <xsd:element name="Branche" ma:index="10" nillable="true" ma:displayName="Branche" ma:internalName="Branche">
      <xsd:simpleType>
        <xsd:restriction base="dms:Text"/>
      </xsd:simpleType>
    </xsd:element>
    <xsd:element name="Relatie_Beheerder" ma:index="11" nillable="true" ma:displayName="Relatie_Beheerder" ma:internalName="Relatie_Beheerder">
      <xsd:simpleType>
        <xsd:restriction base="dms:Text"/>
      </xsd:simpleType>
    </xsd:element>
    <xsd:element name="Bezoek_Land" ma:index="12" nillable="true" ma:displayName="Bezoek_Land" ma:internalName="Bezoek_Land">
      <xsd:simpleType>
        <xsd:restriction base="dms:Text"/>
      </xsd:simpleType>
    </xsd:element>
    <xsd:element name="Bezoek_Plaats" ma:index="13" nillable="true" ma:displayName="Bezoek_Plaats" ma:internalName="Bezoek_Plaats">
      <xsd:simpleType>
        <xsd:restriction base="dms:Text"/>
      </xsd:simpleType>
    </xsd:element>
    <xsd:element name="Relatie_Soort" ma:index="14" nillable="true" ma:displayName="Relatie_Soort" ma:internalName="Relatie_Soort">
      <xsd:simpleType>
        <xsd:restriction base="dms:Text"/>
      </xsd:simpleType>
    </xsd:element>
    <xsd:element name="Relatie_Nummer" ma:index="15" nillable="true" ma:displayName="Relatie_Nummer" ma:internalName="Relatie_Nummer">
      <xsd:simpleType>
        <xsd:restriction base="dms:Text"/>
      </xsd:simpleType>
    </xsd:element>
    <xsd:element name="Project_ID" ma:index="16" nillable="true" ma:displayName="Project_ID" ma:internalName="Project_ID">
      <xsd:simpleType>
        <xsd:restriction base="dms:Text"/>
      </xsd:simpleType>
    </xsd:element>
    <xsd:element name="Project_Naam" ma:index="17" nillable="true" ma:displayName="Project_Naam" ma:internalName="Project_Naam">
      <xsd:simpleType>
        <xsd:restriction base="dms:Text"/>
      </xsd:simpleType>
    </xsd:element>
    <xsd:element name="Project_Nummer" ma:index="18" nillable="true" ma:displayName="Project_Nummer" ma:internalName="Project_Nummer">
      <xsd:simpleType>
        <xsd:restriction base="dms:Text"/>
      </xsd:simpleType>
    </xsd:element>
    <xsd:element name="Project_Leider" ma:index="19" nillable="true" ma:displayName="Project_Leider" ma:internalName="Project_Leider">
      <xsd:simpleType>
        <xsd:restriction base="dms:Text"/>
      </xsd:simpleType>
    </xsd:element>
    <xsd:element name="Project_Status" ma:index="20" nillable="true" ma:displayName="Project_Status" ma:internalName="Project_Status">
      <xsd:simpleType>
        <xsd:restriction base="dms:Text"/>
      </xsd:simpleType>
    </xsd:element>
    <xsd:element name="Project_Contactpersoon" ma:index="21" nillable="true" ma:displayName="Project_Contactpersoon" ma:internalName="Project_Contactpersoon">
      <xsd:simpleType>
        <xsd:restriction base="dms:Text"/>
      </xsd:simpleType>
    </xsd:element>
    <xsd:element name="Sales_Verantwoordelijke" ma:index="22" nillable="true" ma:displayName="Sales_Verantwoordelijke" ma:internalName="Sales_Verantwoordelijke">
      <xsd:simpleType>
        <xsd:restriction base="dms:Text"/>
      </xsd:simpleType>
    </xsd:element>
    <xsd:element name="Sales_Team" ma:index="23" nillable="true" ma:displayName="Sales_Team" ma:internalName="Sales_Team">
      <xsd:simpleType>
        <xsd:restriction base="dms:Text"/>
      </xsd:simpleType>
    </xsd:element>
    <xsd:element name="Offerte_Nummer" ma:index="24" nillable="true" ma:displayName="Offerte_Nummer" ma:internalName="Offerte_Nummer">
      <xsd:simpleType>
        <xsd:restriction base="dms:Text"/>
      </xsd:simpleType>
    </xsd:element>
    <xsd:element name="Project_Team" ma:index="25" nillable="true" ma:displayName="Project_Team" ma:internalName="Project_Team">
      <xsd:simpleType>
        <xsd:restriction base="dms:Text"/>
      </xsd:simpleType>
    </xsd:element>
    <xsd:element name="Map" ma:index="26" nillable="true" ma:displayName="Map" ma:internalName="Map">
      <xsd:simpleType>
        <xsd:restriction base="dms:Text"/>
      </xsd:simple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zoek_Land xmlns="7b819f97-60d7-4b37-b85c-ff9397d085cf" xsi:nil="true"/>
    <Sales_Team xmlns="7b819f97-60d7-4b37-b85c-ff9397d085cf">TSM</Sales_Team>
    <Project_ID xmlns="7b819f97-60d7-4b37-b85c-ff9397d085cf">project:c616e78c36ecdba8765f2b20e8ab9795</Project_ID>
    <Project_Contactpersoon xmlns="7b819f97-60d7-4b37-b85c-ff9397d085cf" xsi:nil="true"/>
    <Project_Team xmlns="7b819f97-60d7-4b37-b85c-ff9397d085cf">TSM</Project_Team>
    <Relatie_Beheerder xmlns="7b819f97-60d7-4b37-b85c-ff9397d085cf" xsi:nil="true"/>
    <Sales_Verantwoordelijke xmlns="7b819f97-60d7-4b37-b85c-ff9397d085cf">Joost Hormann</Sales_Verantwoordelijke>
    <Map xmlns="7b819f97-60d7-4b37-b85c-ff9397d085cf" xsi:nil="true"/>
    <Relatie_Naam xmlns="7b819f97-60d7-4b37-b85c-ff9397d085cf" xsi:nil="true"/>
    <Branche xmlns="7b819f97-60d7-4b37-b85c-ff9397d085cf" xsi:nil="true"/>
    <Bezoek_Plaats xmlns="7b819f97-60d7-4b37-b85c-ff9397d085cf" xsi:nil="true"/>
    <Relatie_ID xmlns="7b819f97-60d7-4b37-b85c-ff9397d085cf">organization:b0c354716a4756785364a764ef2cfac5</Relatie_ID>
    <Relatie_Nummer xmlns="7b819f97-60d7-4b37-b85c-ff9397d085cf" xsi:nil="true"/>
    <Project_Status xmlns="7b819f97-60d7-4b37-b85c-ff9397d085cf">Active</Project_Status>
    <Project_Nummer xmlns="7b819f97-60d7-4b37-b85c-ff9397d085cf">250269</Project_Nummer>
    <Offerte_Nummer xmlns="7b819f97-60d7-4b37-b85c-ff9397d085cf">250269</Offerte_Nummer>
    <Relatie_Soort xmlns="7b819f97-60d7-4b37-b85c-ff9397d085cf" xsi:nil="true"/>
    <Project_Leider xmlns="7b819f97-60d7-4b37-b85c-ff9397d085cf">Michiel Coppens</Project_Leider>
    <Project_Naam xmlns="7b819f97-60d7-4b37-b85c-ff9397d085cf">Begeleiden aanbesteding Priotalker</Project_Naam>
  </documentManagement>
</p:properties>
</file>

<file path=customXml/itemProps1.xml><?xml version="1.0" encoding="utf-8"?>
<ds:datastoreItem xmlns:ds="http://schemas.openxmlformats.org/officeDocument/2006/customXml" ds:itemID="{114C0C48-6721-47A3-B7ED-0EC40ABE9BC6}"/>
</file>

<file path=customXml/itemProps2.xml><?xml version="1.0" encoding="utf-8"?>
<ds:datastoreItem xmlns:ds="http://schemas.openxmlformats.org/officeDocument/2006/customXml" ds:itemID="{28C292AB-FA77-4937-8470-B4180ED390D1}"/>
</file>

<file path=customXml/itemProps3.xml><?xml version="1.0" encoding="utf-8"?>
<ds:datastoreItem xmlns:ds="http://schemas.openxmlformats.org/officeDocument/2006/customXml" ds:itemID="{3840B424-AA80-473F-BDC0-E335F349FC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Reitsma, Jilt (NDW)</dc:creator>
  <cp:keywords/>
  <dc:description/>
  <cp:lastModifiedBy>Kroes, Bram (NDW)</cp:lastModifiedBy>
  <cp:revision>3</cp:revision>
  <dcterms:created xsi:type="dcterms:W3CDTF">2025-03-25T15:14:00Z</dcterms:created>
  <dcterms:modified xsi:type="dcterms:W3CDTF">2025-04-07T08:50:00Z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0x01010030B8E5A75C9774488A2392B3F9015E97</vt:lpwstr>
  </property>
</Properties>
</file>